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A14104">
        <w:t>Model Verklaring derden</w:t>
      </w:r>
      <w:bookmarkEnd w:id="0"/>
      <w:bookmarkEnd w:id="1"/>
      <w:bookmarkEnd w:id="2"/>
      <w:bookmarkEnd w:id="3"/>
      <w:bookmarkEnd w:id="4"/>
      <w:bookmarkEnd w:id="5"/>
      <w:bookmarkEnd w:id="6"/>
      <w:bookmarkEnd w:id="7"/>
      <w:bookmarkEnd w:id="8"/>
      <w:bookmarkEnd w:id="9"/>
      <w:r w:rsidR="00AC35D7">
        <w:t xml:space="preserve"> voor AI 2020-0067</w:t>
      </w:r>
    </w:p>
    <w:p w:rsidR="00A14104" w:rsidRDefault="00A14104" w:rsidP="00A14104">
      <w:r>
        <w:t>Model verklaring beschikbaarheid bekwaamheden onderaannemer</w:t>
      </w:r>
      <w:r w:rsidR="002A3AE7">
        <w:t>/leverancier</w:t>
      </w:r>
      <w:r>
        <w:t xml:space="preserve">. </w:t>
      </w:r>
    </w:p>
    <w:p w:rsidR="00A14104" w:rsidRDefault="00A14104" w:rsidP="00A14104"/>
    <w:p w:rsidR="00A14104" w:rsidRDefault="00A14104" w:rsidP="00A14104">
      <w:r>
        <w:t>Gegevens onderaannemer</w:t>
      </w:r>
      <w:r w:rsidR="002A3AE7">
        <w:t>/leverancier</w:t>
      </w:r>
      <w:r>
        <w:t xml:space="preserve">: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sidR="002A3AE7">
        <w:rPr>
          <w:i/>
          <w:highlight w:val="lightGray"/>
        </w:rPr>
        <w:t>/leverancier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 xml:space="preserve">dat zij heeft kennisgenomen van de voor deze aanbestedingsprocedure </w:t>
      </w:r>
      <w:r w:rsidR="00613C75">
        <w:t xml:space="preserve">contractdocumenten </w:t>
      </w:r>
      <w:r>
        <w:t>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w:t>
      </w:r>
      <w:r w:rsidR="008C2E51">
        <w:rPr>
          <w:i/>
          <w:highlight w:val="lightGray"/>
        </w:rPr>
        <w:t>r/leverancier</w:t>
      </w:r>
      <w:bookmarkStart w:id="10" w:name="_GoBack"/>
      <w:bookmarkEnd w:id="10"/>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A3AE7"/>
    <w:rsid w:val="002B5524"/>
    <w:rsid w:val="00311273"/>
    <w:rsid w:val="003B3222"/>
    <w:rsid w:val="00424DED"/>
    <w:rsid w:val="00482A4F"/>
    <w:rsid w:val="00527398"/>
    <w:rsid w:val="00613C75"/>
    <w:rsid w:val="00632123"/>
    <w:rsid w:val="008104C5"/>
    <w:rsid w:val="008402D9"/>
    <w:rsid w:val="008C2E51"/>
    <w:rsid w:val="009175F9"/>
    <w:rsid w:val="009761CF"/>
    <w:rsid w:val="009B0D92"/>
    <w:rsid w:val="00A03098"/>
    <w:rsid w:val="00A14104"/>
    <w:rsid w:val="00A3732E"/>
    <w:rsid w:val="00A53085"/>
    <w:rsid w:val="00AA2476"/>
    <w:rsid w:val="00AC35D7"/>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2094817B.dotm</Template>
  <TotalTime>12</TotalTime>
  <Pages>1</Pages>
  <Words>145</Words>
  <Characters>1041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Raven, Bjorn</cp:lastModifiedBy>
  <cp:revision>4</cp:revision>
  <cp:lastPrinted>2019-06-25T09:05:00Z</cp:lastPrinted>
  <dcterms:created xsi:type="dcterms:W3CDTF">2020-06-04T07:14:00Z</dcterms:created>
  <dcterms:modified xsi:type="dcterms:W3CDTF">2020-08-03T05:05:00Z</dcterms:modified>
</cp:coreProperties>
</file>